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8728467" name="019ed4e4-4c49-7c05-b217-f52ca575d2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655735" name="019ed4e4-4c49-7c05-b217-f52ca575d2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Alle Waschküchen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7913769" name="019ed4f5-8c02-7700-96f0-40c8cea1a8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18325" name="019ed4f5-8c02-7700-96f0-40c8cea1a85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7550172" name="019ed4f8-ee74-7723-a693-62d410a154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928420" name="019ed4f8-ee74-7723-a693-62d410a1548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Liftraum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1247056" name="019ed4fb-8b8b-76c2-a20d-c1c8969291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04930" name="019ed4fb-8b8b-76c2-a20d-c1c89692914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alle Trocknungsräume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9770328" name="019ed4ff-a30d-74ae-9a3f-28762515e5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515726" name="019ed4ff-a30d-74ae-9a3f-28762515e55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4655714" name="019ed504-3e46-7b16-aca2-30c06cc20a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303371" name="019ed504-3e46-7b16-aca2-30c06cc20ab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3. OG 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6444466" name="019ed511-1820-74af-97af-f03ffbd07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251691" name="019ed511-1820-74af-97af-f03ffbd07b0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9961010" name="019ed4ea-a4e4-7862-beb3-97e11fc871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7030157" name="019ed4ea-a4e4-7862-beb3-97e11fc871f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Fensterkitt/ 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1760713" name="019ed4ed-9a8d-777d-a177-ca5d2a14bf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039434" name="019ed4ed-9a8d-777d-a177-ca5d2a14bf2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Alle Waschküchen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6043872" name="019ed4f3-197a-7947-bc9d-31947b6429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246585" name="019ed4f3-197a-7947-bc9d-31947b64298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2719405" name="019ed508-5540-78bf-8e2c-d6880c7bc4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043500" name="019ed508-5540-78bf-8e2c-d6880c7bc43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Alle Waschküchen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4025520" name="019ed4f6-d680-7726-832f-2a26b81337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915893" name="019ed4f6-d680-7726-832f-2a26b813373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9349062" name="019ed4f9-83a8-7054-81c3-8dec7928ba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578557" name="019ed4f9-83a8-7054-81c3-8dec7928ba6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Liftraum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0899318" name="019ed4fc-35b9-75ec-8e1a-6e78c86ff0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746832" name="019ed4fc-35b9-75ec-8e1a-6e78c86ff07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4694037" name="019ed505-0f0e-7d01-a38a-79535c8ac2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317998" name="019ed505-0f0e-7d01-a38a-79535c8ac2a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Liftraum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Bremsbeläge</w:t>
            </w:r>
          </w:p>
        </w:tc>
        <w:tc>
          <w:p>
            <w:pPr>
              <w:spacing w:before="0" w:after="0" w:line="240" w:lineRule="auto"/>
            </w:pPr>
            <w:r>
              <w:t>Bremsbeläge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1030317" name="019ed4fc-ceb6-718b-ab2b-cc519992ee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981350" name="019ed4fc-ceb6-718b-ab2b-cc519992ee7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4165521" name="019ed501-835f-75bf-96ba-ce10b20375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584240" name="019ed501-835f-75bf-96ba-ce10b203754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2127656" name="019ed509-b5d5-738a-8c2f-752d6f6623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494636" name="019ed509-b5d5-738a-8c2f-752d6f6623e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Langgasse 20, St. Gallen</w:t>
          </w:r>
        </w:p>
        <w:p>
          <w:pPr>
            <w:spacing w:before="0" w:after="0"/>
          </w:pPr>
          <w:r>
            <w:t>996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